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урология-андрология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02:56 МСК · База обновлена: 27.08.2026, 21:14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урология-андрология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врач детский уролог-андролог стационара. В приемное отделение самотеком обратился отец с девочкой 5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повышение температуры до 39,5ºС, вялость, отсутствие аппетита, тошноту, слабость, боли в поясничной области.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Вчера появились жалобы на озноб, слабость, боли в спине, отмечалось повышение температуры до 39,5ºС, на фоне приема жаропонижающего препарата температура снижается до 38ºС на непродолжительное время. Со вчерашнего вечера не пила, не ела из-за выраженной тошноты, при приеме жидкости – рвота.</w:t>
      </w:r>
    </w:p>
    <w:p>
      <w:pPr>
        <w:spacing w:after="58"/>
      </w:pPr>
      <w:r>
        <w:rPr>
          <w:b w:val="0"/>
          <w:i w:val="0"/>
        </w:rPr>
        <w:t>Отец девочки сообщил, что подобные эпизоды были и ранее, за последние 2 года девочка с аналогичными жалобами была уже 4 раза госпитализирована (лежала с мамой, подробностей и документов предоставить не может).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Девочка от второй беременности, протекавшей без особенностей, срочных родов.</w:t>
      </w:r>
    </w:p>
    <w:p>
      <w:pPr>
        <w:spacing w:after="58"/>
      </w:pPr>
      <w:r>
        <w:rPr>
          <w:b w:val="0"/>
          <w:i w:val="0"/>
        </w:rPr>
        <w:t>* Вакцинирована в соответствии с календарем профилактических прививок.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 Наследственный анамнез: 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ребёнка тяжелое, признаки эксикоза, интоксикации. Температура тела 39,2°С. Слизистые оболочки дужек, небных миндалин, задней стенки глотки не гиперемированы. В легких дыхание проводится во все отделы, хрипов нет.</w:t>
      </w:r>
    </w:p>
    <w:p>
      <w:pPr>
        <w:spacing w:after="58"/>
      </w:pPr>
      <w:r>
        <w:rPr>
          <w:b w:val="0"/>
          <w:i w:val="0"/>
        </w:rPr>
        <w:t>Тахикардия, тоны сердца приглушены, ритмичные. Живот не вздут, мягкий, доступен глубокой пальпации во всех отделах, умеренно болезненный по фланкам, печень не увеличена, селезенка не пальпируется.</w:t>
        <w:br/>
        <w:t>При поколачивании в поясничной области – болезненность. Мочится безболезненно, моча, со слов отца, мутная. Стул был вчера обычной консистенции, со вчерашнего вечера не мочилась.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Рекомендованными ребенку с диагностической целью лабораторными исследованиями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посев крови на стерильность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 мочи по Зимницкому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посев мочи на грибы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общий анализ мочи</w:t>
      </w:r>
      <w:r>
        <w:br/>
      </w:r>
      <w:r>
        <w:rPr>
          <w:b/>
          <w:i w:val="0"/>
        </w:rPr>
        <w:t>2 - общий анализ крови</w:t>
      </w:r>
    </w:p>
    <w:p>
      <w:pPr>
        <w:spacing w:after="58"/>
      </w:pPr>
      <w:r>
        <w:rPr>
          <w:b w:val="0"/>
          <w:i w:val="0"/>
        </w:rPr>
        <w:t>В качестве диагностического метода рекомендуется проведение общего (клинического) анализа мочи с определением удельного веса мочи, подсчѐтом количества лейкоцитов, эритроцитов, а также определением белка и нитритов (исследование уровня нитритов в моче), в т.ч. с применением тест-полосок.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Рекомендовано проведение общего (клинического) анализа крови развернутого у пациентов с лихорадкой и подозрением на ИМП для оценки воспалительной реакции.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подтверждения диагноза неинвазивным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 и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ультразвуковое исследование почек и мочевого пузыря</w:t>
      </w:r>
    </w:p>
    <w:p>
      <w:pPr>
        <w:spacing w:after="58"/>
      </w:pPr>
      <w:r>
        <w:rPr>
          <w:b w:val="0"/>
          <w:i w:val="0"/>
        </w:rPr>
        <w:t>Рекомендуется проводить ультразвуковое исследование (УЗИ) почек, УЗИ мочевого пузыря, УЗИ мочевыводящих путей всем детям во время (при возможности, в первые 24 часа после обращения) и после первого эпизода (через 1-2 недели) ИМП.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Этиологию заболевания у данного пациента может подтвердить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бактериологическое исследование мочи</w:t>
      </w:r>
    </w:p>
    <w:p>
      <w:pPr>
        <w:spacing w:after="58"/>
      </w:pPr>
      <w:r>
        <w:rPr>
          <w:b w:val="0"/>
          <w:i w:val="0"/>
        </w:rPr>
        <w:t>Рекомендовано детям с подозрением на ИМП бактериологическое исследование мочи (микробиологическое (культуральное) исследование мочи на аэробные и факультативно-анаэробные условно-патогенные микроорганизмы) с определением чувствительности микроорганизмов к антимикробным химиотерапевтическим препаратам до начала АБТ с целью подтверждения диагноза и определения этиологического возбудителя.</w:t>
      </w:r>
    </w:p>
    <w:p>
      <w:pPr>
        <w:spacing w:after="58"/>
      </w:pPr>
      <w:r>
        <w:rPr>
          <w:b w:val="0"/>
          <w:i w:val="0"/>
        </w:rPr>
        <w:t>При подтверждении лейкоцитурии у ребенка с лихорадкой, необходимости в определении СРБ и ПКТ для подтверждения ИМП нет.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Ребенку можно установить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Инфекция нижних мочевыводящих путей, рецидивирующее течение, стадия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геморрагический цистит, фаза стихания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Острое респираторно-вирусное заболевание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пиелонефрит, активная стадия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Острый пиелонефрит, активная стадия</w:t>
      </w:r>
    </w:p>
    <w:p>
      <w:pPr>
        <w:spacing w:after="58"/>
      </w:pPr>
      <w:r>
        <w:rPr>
          <w:b w:val="0"/>
          <w:i w:val="0"/>
        </w:rPr>
        <w:t>После второго года жизни симптомы и признаки ИМП становятся более специфичными. Проявления пиелонефрита включают лихорадку (реже субфебрильное повышение температуры тела) без катаральных явлений, озноб, рвоту, недомогание, боль в боку, боль в спине и болезненность реберно-позвоночного угла.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Лейкоцитурией считается обнаружение лейкоцитов более 10 в поле зрения или более 25 в 1 мкл мочи в образце мочи, полученной при спонтанном мочеиспускании.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Данные общего (клинического) анализа крови: лейкоцитоз выше 15х10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/л; высокие уровни С-реактивного белка (СРБ) (≥30 мг/л) указывают на высокую вероятность бактериальной инфекции.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сохраняющиеся жалобы и нарастающую тяжесть состояния, тактика участкового врача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круглосуточный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наблюдении в условиях интенсивной палаты приемного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ведении пациента амбулаторно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госпитализации в дневной стационар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госпитализации в круглосуточный стационар</w:t>
      </w:r>
    </w:p>
    <w:p>
      <w:pPr>
        <w:spacing w:after="58"/>
      </w:pPr>
      <w:r>
        <w:rPr>
          <w:b w:val="0"/>
          <w:i w:val="0"/>
        </w:rPr>
        <w:t>Показания для госпитализации:</w:t>
      </w:r>
    </w:p>
    <w:p>
      <w:pPr>
        <w:spacing w:after="58"/>
      </w:pPr>
      <w:r>
        <w:rPr>
          <w:b w:val="0"/>
          <w:i w:val="0"/>
        </w:rPr>
        <w:t>1. Дети до 6 месяцев жизни с фебрильной лихорадкой</w:t>
        <w:br/>
        <w:t xml:space="preserve">2. Дети с острым пиелонефритом с симптомами интоксикации и рвоты; </w:t>
        <w:br/>
        <w:t xml:space="preserve">3. Отсутствие возможности осуществить оральную регидратацию при наличии признаков обезвоживания; </w:t>
        <w:br/>
        <w:t xml:space="preserve">4. Бактериемия и сепсис; </w:t>
        <w:br/>
        <w:t>5. Острая задержка мочи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Учитывая анамнез и результаты обследования, причиной ИМВП может быть наличие пузырно-мочеточникового рефлюкса. Методом, считающимся стандартом для выявления данного состояния,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цистоскопия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урофлоуметрия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цистография</w:t>
      </w:r>
    </w:p>
    <w:p>
      <w:pPr>
        <w:spacing w:after="58"/>
      </w:pPr>
      <w:r>
        <w:rPr>
          <w:b w:val="0"/>
          <w:i w:val="0"/>
        </w:rPr>
        <w:t>Рекомендуется проведение цистографии после первого эпизода фебрильной ИМП при наличии признаков нарушения уродинамики по данным УЗИ почек и мочевого пузыря с целью диагностики ПМР и определения его степени, а также выявления уретероцеле, дивертикула, клапана задней уретры и др.</w:t>
      </w:r>
    </w:p>
    <w:p>
      <w:pPr>
        <w:spacing w:after="58"/>
      </w:pPr>
      <w:r>
        <w:rPr>
          <w:b w:val="0"/>
          <w:i w:val="0"/>
        </w:rPr>
        <w:t>Цистография также может проводиться при рецидивирующем течении ИМП.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Данному ребенку цистографию следует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экстренном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срочном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случае неэффективности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купирования воспалительного процесса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после купирования воспалительного процесса</w:t>
      </w:r>
    </w:p>
    <w:p>
      <w:pPr>
        <w:spacing w:after="58"/>
      </w:pPr>
      <w:r>
        <w:rPr>
          <w:b w:val="0"/>
          <w:i w:val="0"/>
        </w:rPr>
        <w:t>Цистография не проводится в активную стадию/при обострении.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Учитывая наличие интоксикации, а также рвоты при попытке дать воду ребенку, целесообразным путем введения антибактериального препарата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исключительно пероральный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парентеральный в первые 24-72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парентеральный на весь курс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пероральный с переводом на парентеральный при неэффективности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парентеральный в первые 24-72 часа</w:t>
      </w:r>
    </w:p>
    <w:p>
      <w:pPr>
        <w:spacing w:after="58"/>
      </w:pPr>
      <w:r>
        <w:rPr>
          <w:b w:val="0"/>
          <w:i w:val="0"/>
        </w:rPr>
        <w:t>У госпитализированных пациентов, особенно грудного возраста, которым трудно принимать и усваивать препарат внутрь, обычно АБТ рекомендуется начинать с парентерального (в первую очередь, внутривенного) пути введения ПМП в первые 24- 72 часа (табл. 2) с последующим переходом на пероральный прием. При отсутствии выраженной интоксикации и сохранной способности ребенка получать препарат внутрь рекомендовано назначение перорального приема ПМП с первых суток.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Антибактериальным препаратом выбора у данного пациента, учитывая выраженную интоксикацию и повторную рвоту,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амоксиклав перорально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цефтриаксон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амоксиклав парентерально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цефиксим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цефтриаксон</w:t>
      </w:r>
    </w:p>
    <w:p>
      <w:pPr>
        <w:spacing w:after="58"/>
      </w:pPr>
      <w:r>
        <w:rPr>
          <w:b w:val="0"/>
          <w:i w:val="0"/>
        </w:rPr>
        <w:t>Учитывая повторную рвоту и симптомы интоксикации, целесообразно начать антибактериальную терапию с парентерального введения препарата. Препараты выбора:</w:t>
      </w:r>
    </w:p>
    <w:p>
      <w:pPr>
        <w:spacing w:after="58"/>
      </w:pPr>
      <w:r>
        <w:rPr>
          <w:b w:val="0"/>
          <w:i w:val="0"/>
        </w:rPr>
        <w:t>* Цефтриаксон</w:t>
        <w:br/>
        <w:t>* Цефотаксим (с 0 мес)</w:t>
        <w:br/>
        <w:t>* Цефтазидим(с 0 мес)</w:t>
        <w:br/>
        <w:t>* Цефепим(с 2 мес)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Рекомендованная длительность антибактериальной терапии в данном случае не менее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4 - 10</w:t>
      </w:r>
    </w:p>
    <w:p>
      <w:pPr>
        <w:spacing w:after="58"/>
      </w:pPr>
      <w:r>
        <w:rPr>
          <w:b w:val="0"/>
          <w:i w:val="0"/>
        </w:rPr>
        <w:t>При остром пиелонефрите рекомендована длительность антибактериальной терапии в среднем, не менее 10 дней. Более длительные курсы не имеют преимуществ в плане предотвращения рецидивов.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Динамическое наблюдение после выписки из стационара показано ребенку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3-х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2-х лет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3 - 3-х лет</w:t>
      </w:r>
    </w:p>
    <w:p>
      <w:pPr>
        <w:spacing w:after="58"/>
      </w:pPr>
      <w:r>
        <w:rPr>
          <w:b w:val="0"/>
          <w:i w:val="0"/>
        </w:rPr>
        <w:t>Динамическое наблюдение за пациентами, перенесшими острый пиелонефрит должно проводиться не менее 3 лет.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Амбулаторное наблюдение за пациентом в данном случае проводит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клинический фармаколог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хирург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уролог-андролог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нефролог</w:t>
      </w:r>
    </w:p>
    <w:p>
      <w:pPr>
        <w:spacing w:after="58"/>
      </w:pPr>
      <w:r>
        <w:rPr>
          <w:b w:val="0"/>
          <w:i w:val="0"/>
        </w:rPr>
        <w:t>Пациента ведет врач-нефролог или врач-педиатр или врач общей практики (семейный врач), при необходимости осуществляются консультации и обследования с участием врача- детского уролога-андролога, врача-акушера-гинеколога, врача-генетика, врача-клинического фармаколога, врача-детского хирурга и других.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Инфекция мочевых путей, 2024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8" w:name="case_0002"/>
      <w:r>
        <w:t>Ситуационная задача 0002</w:t>
      </w:r>
      <w:bookmarkEnd w:id="18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урология-андрология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врач детский уролог-андролог стационара. В отделение урологии госпитализирован мальчик 15-ти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выраженную боль, отек, покраснение левой половины мошонки.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1,5 часа до поступления во время тренировки по спортивным танцам мальчик почувствовал резкую сильную боль в левой половине мошонки, отмечалась однократная рвота. В течение следующего часа нарос отек левой половины мошонки, отмечено покраснение. Бригадой скорой медицинской помощи ребенок был доставлен в стационар, госпитализирован по экстренным показаниям.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 беременности, 1 самостоятельных срочных родов.</w:t>
      </w:r>
    </w:p>
    <w:p>
      <w:pPr>
        <w:spacing w:after="58"/>
      </w:pPr>
      <w:r>
        <w:rPr>
          <w:b w:val="0"/>
          <w:i w:val="0"/>
        </w:rPr>
        <w:t>* Привит по календарю.</w:t>
      </w:r>
    </w:p>
    <w:p>
      <w:pPr>
        <w:spacing w:after="58"/>
      </w:pPr>
      <w:r>
        <w:rPr>
          <w:b w:val="0"/>
          <w:i w:val="0"/>
        </w:rPr>
        <w:t>* Ранее развитие без особенностей.</w:t>
      </w:r>
    </w:p>
    <w:p>
      <w:pPr>
        <w:spacing w:after="58"/>
      </w:pPr>
      <w:r>
        <w:rPr>
          <w:b w:val="0"/>
          <w:i w:val="0"/>
        </w:rPr>
        <w:t>* Травм и операций не было.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ребенка средней степени тяжести. Рост 165 см, вес 54 кг. Температура тела 36,7°С. С трудом стоит в виду выраженности боли. Кожный покров и видимые слизистые чистые, бледные. Дыхание через нос свободное, аускультативно – везикулярное, проводится во все отделы, хрипов нет. Тоны сердца звучные, ритмичные, патологических шумов нет. Частота сердечных сокращений 100 уд. в мин. Живот мягкий, не вздут, умеренно болезненный, в левой поясничной области. Половые органы развиты по мужскому типу, правильно. Левая половина мошонки резко отечна, гиперемирована, яичко подтянуто к корню мошонки, резко болезненно. Пальпация паховой области и элементов семенного канатика резко болезненна. Правая половина мошонки не изменена. Грыжевые выпячивания не визуализируются, не пальпируются. Стул без патологических примесей. Моча прозрачная, дизурии нет.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Предварительным диагнозом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Перекрут гидатиды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Перекрут яичка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Гидроцеле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Орхит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Перекрут яичка</w:t>
      </w:r>
    </w:p>
    <w:p>
      <w:pPr>
        <w:spacing w:after="58"/>
      </w:pPr>
      <w:r>
        <w:rPr>
          <w:b w:val="0"/>
          <w:i w:val="0"/>
        </w:rPr>
        <w:t>Таким образом, клиническая картина типичного перекрута яичка представлена следующими симптомами:</w:t>
      </w:r>
    </w:p>
    <w:p>
      <w:pPr>
        <w:spacing w:after="58"/>
      </w:pPr>
      <w:r>
        <w:rPr>
          <w:b w:val="0"/>
          <w:i w:val="0"/>
        </w:rPr>
        <w:t xml:space="preserve">* острое возникновение болевого синдрома; </w:t>
        <w:br/>
        <w:t xml:space="preserve">* боль умеренная или сильная в области мошонки или яичка; </w:t>
        <w:br/>
        <w:t xml:space="preserve">* возможна тошнота, рвота, иррадиация боли в пах, бедро или живот; </w:t>
        <w:br/>
        <w:t xml:space="preserve">* через несколько часов от начала заболевания появляется отек и гиперемия соответствующей половины мошонки; </w:t>
        <w:br/>
        <w:t xml:space="preserve">* яичко подтянуто к корню мошонки, расположено горизонтально; </w:t>
        <w:br/>
        <w:t xml:space="preserve">* кремастерный рефлекс на стороне поражения отсутствует или снижен, его провокация болезненна; </w:t>
        <w:br/>
        <w:t xml:space="preserve">* отрицательный симптом Прена; </w:t>
        <w:br/>
        <w:t>* при выраженном отеке мошонки возможно изменение походки.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Пациенту, для подтверждения диагноза,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почек и МВП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обзорную рентгенографию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мошонки с допплерографией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цистоуретерографию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УЗИ мошонки с допплерографией</w:t>
      </w:r>
    </w:p>
    <w:p>
      <w:pPr>
        <w:spacing w:after="58"/>
      </w:pPr>
      <w:r>
        <w:rPr>
          <w:b w:val="0"/>
          <w:i w:val="0"/>
        </w:rPr>
        <w:t>Рекомендуется всем пациентам с подозрением на острые заболеваниями и травму органов мошонки и полового члена выполнить УЗИ органов мошонки в сочетании с УЗДГ (дуплексное сканирование сосудов мошонки и полового члена).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Ребенку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экстренная ревизия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консервативная терапя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пункция с дренированием мошонки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мануальная деторсия яичка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мануальная деторсия яичка</w:t>
      </w:r>
    </w:p>
    <w:p>
      <w:pPr>
        <w:spacing w:after="58"/>
      </w:pPr>
      <w:r>
        <w:rPr>
          <w:b w:val="0"/>
          <w:i w:val="0"/>
        </w:rPr>
        <w:t>Рекомендуется пациентам с подтвержденным диагнозом перекрута яичка проведение мануальной деторсии (закрытого чрескожного ручного раскручивания) в ранние сроки заболевания (до 6 часов), кроме случаев атипичной локализации яичка (при крипторхизме) с целью устранения перекрута и восстановления кровотока яичка.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Мануальную деторсию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анестезии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 общим обезболиванием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 инфильтрационной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 проводниковой анестезией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без анестезии</w:t>
      </w:r>
    </w:p>
    <w:p>
      <w:pPr>
        <w:spacing w:after="58"/>
      </w:pPr>
      <w:r>
        <w:rPr>
          <w:b w:val="0"/>
          <w:i w:val="0"/>
        </w:rPr>
        <w:t>По рекомендациям ЕАУ устранение перекрута яичка проводят вручную без анестезии, и его следует пробовать во всех случаях, если возможно, поскольку оно позволяет улучшить показатели сохранения яичка.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Мануальную деторсию проводят под контролем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диафаноскопии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зрения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УЗИ</w:t>
      </w:r>
    </w:p>
    <w:p>
      <w:pPr>
        <w:spacing w:after="58"/>
      </w:pPr>
      <w:r>
        <w:rPr>
          <w:b w:val="0"/>
          <w:i w:val="0"/>
        </w:rPr>
        <w:t>При возможности мануальная деторсия проводится под контролем УЗИ с УЗДГ с оценкой наличия признаков перекрута и кровотока яичка до и после мануальной деторсии.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Мануальную деторсию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направлении, противоположном срединному шву мошонки, приподнимая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направлению к срединному шву мошонки, опуская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направлении, противоположном срединному шву мошонки, опуская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направлению к срединному шву мошонки, приподнимая яичко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 направлении, противоположном срединному шву мошонки, приподнимая яичко</w:t>
      </w:r>
    </w:p>
    <w:p>
      <w:pPr>
        <w:spacing w:after="58"/>
      </w:pPr>
      <w:r>
        <w:rPr>
          <w:b w:val="0"/>
          <w:i w:val="0"/>
        </w:rPr>
        <w:t>Мануальную деторсию проводят в направлении противоположном срединному шву мошонки, приподнимая яичко и толкая его наружу («открывая книгу») в несколько приемов.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Ребенку начата мануальная деторсия по направлению к срединному шву мошонки, во время процедуры отмечено резкое усиление болезненности и сопротивление вращению, дальнейшая тактика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продолжении процедуры в том же направлении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проведении вращения в противоположном направлении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прекращении процедуры и выполнении хирургического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продолжении процедуры после блокады семенного канатика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проведении вращения в противоположном направлении</w:t>
      </w:r>
    </w:p>
    <w:p>
      <w:pPr>
        <w:spacing w:after="58"/>
      </w:pPr>
      <w:r>
        <w:rPr>
          <w:b w:val="0"/>
          <w:i w:val="0"/>
        </w:rPr>
        <w:t>При усилении боли или сопротивлении вращению деторсия проводится в обратном направлении.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Прием мануальной деторсии выполняют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раз/раза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1 - 2-4</w:t>
      </w:r>
    </w:p>
    <w:p>
      <w:pPr>
        <w:spacing w:after="58"/>
      </w:pPr>
      <w:r>
        <w:rPr>
          <w:b w:val="0"/>
          <w:i w:val="0"/>
        </w:rPr>
        <w:t>Такой прием выполняется повторно 2-4 раза до появления чувства облегчения, яичко опускается ниже, боль проходит практически сразу или в ближайшее время.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Ребенку выполнена успешная мануальная деторсия яичка под контролем УЗИ: болевой синдром купирован, самочувствие ребенка улучшилось, по данным УЗИ кровоток в яичке восстановлен. Пациенту 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выполнение блокады семенного канатика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наблюдение в динамике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ревизии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назначение консервативной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выполнение ревизии мошонки</w:t>
      </w:r>
    </w:p>
    <w:p>
      <w:pPr>
        <w:spacing w:after="58"/>
      </w:pPr>
      <w:r>
        <w:rPr>
          <w:b w:val="0"/>
          <w:i w:val="0"/>
        </w:rPr>
        <w:t>Рекомендуется пациентам с подтвержденным диагнозом перекрута яичка после мануальной деторсии выполнить операцию - ревизию мошонки, репозицию яичка для полного устранения перекрута и восстановления кровообращения и фиксации яичка.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данном случае рекомендован хирургический доступ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срединному шву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продольный в правой половине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паховый справа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поперечный в правой половине мошонки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 срединному шву мошонки</w:t>
      </w:r>
    </w:p>
    <w:p>
      <w:pPr>
        <w:spacing w:after="58"/>
      </w:pPr>
      <w:r>
        <w:rPr>
          <w:b w:val="0"/>
          <w:i w:val="0"/>
        </w:rPr>
        <w:t>Целесообразно использовать продольный разрез кожи по средней линии (шву) мошонки по Веслингу для доступа к обоим яичкам с целью двухсторонней фиксации.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При выполнении орхипексии рекомендуется выполнять фиксацию яичка в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точках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</w:t>
      </w:r>
    </w:p>
    <w:p>
      <w:pPr>
        <w:spacing w:after="58"/>
      </w:pPr>
      <w:r>
        <w:rPr>
          <w:b w:val="0"/>
          <w:i w:val="0"/>
        </w:rPr>
        <w:t>Наиболее целесообразно фиксировать яичко в трех удаленных друг от друга точках с использованием атравматического нерассасывающегося шовного материала 5/0, с соблюдением анатомического расположения яичка.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Основными критериями жизнеспособности яичка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 яичка и пульсация сосудов семенного канатика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цвет яичка и характер выпота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цвет яичка и его размер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 яичка и пульсация сосудов семенного канатика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цвет яичка и пульсация сосудов семенного канатика</w:t>
      </w:r>
    </w:p>
    <w:p>
      <w:pPr>
        <w:spacing w:after="58"/>
      </w:pPr>
      <w:r>
        <w:rPr>
          <w:b w:val="0"/>
          <w:i w:val="0"/>
        </w:rPr>
        <w:t>Критериями жизнеспособности яичка являются: пульсация сосудов семенного канатика, изменение цвета яичка после деторсии.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Клинические рекомендации Минздрава России. Острые заболевания и травмы органов мошонки и полового члена у детей, 2025 г.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урология-андрология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281_24/" TargetMode="External"/><Relationship Id="rId22" Type="http://schemas.openxmlformats.org/officeDocument/2006/relationships/hyperlink" Target="https://library.mededtech.ru/rest/documents/KP281_24/#list_item_hsb2o4" TargetMode="External"/><Relationship Id="rId23" Type="http://schemas.openxmlformats.org/officeDocument/2006/relationships/hyperlink" Target="https://library.mededtech.ru/rest/documents/KP281_24/#list_item_c7o4vv" TargetMode="External"/><Relationship Id="rId24" Type="http://schemas.openxmlformats.org/officeDocument/2006/relationships/hyperlink" Target="https://library.mededtech.ru/rest/documents/KP281_24/#list_item_1gkptq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281_24/#list_item_tvvp87" TargetMode="External"/><Relationship Id="rId27" Type="http://schemas.openxmlformats.org/officeDocument/2006/relationships/hyperlink" Target="https://library.mededtech.ru/rest/documents/KP281_24/#paragraph_rg42d1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1_24/#paragraph_631u76" TargetMode="External"/><Relationship Id="rId30" Type="http://schemas.openxmlformats.org/officeDocument/2006/relationships/hyperlink" Target="https://library.mededtech.ru/rest/documents/KP281_24/#paragraph_989l5g" TargetMode="External"/><Relationship Id="rId31" Type="http://schemas.openxmlformats.org/officeDocument/2006/relationships/hyperlink" Target="https://library.mededtech.ru/rest/documents/KP281_24/#paragraph_dqgr61" TargetMode="External"/><Relationship Id="rId32" Type="http://schemas.openxmlformats.org/officeDocument/2006/relationships/hyperlink" Target="https://library.mededtech.ru/rest/documents/KP281_24/#list_item_5kl892" TargetMode="External"/><Relationship Id="rId33" Type="http://schemas.openxmlformats.org/officeDocument/2006/relationships/hyperlink" Target="https://library.mededtech.ru/rest/documents/KP281_24/#list_item_efdhkr" TargetMode="External"/><Relationship Id="rId34" Type="http://schemas.openxmlformats.org/officeDocument/2006/relationships/hyperlink" Target="https://library.mededtech.ru/rest/documents/KP281_24/#paragraph_5hnqg3" TargetMode="External"/><Relationship Id="rId35" Type="http://schemas.openxmlformats.org/officeDocument/2006/relationships/hyperlink" Target="https://library.mededtech.ru/rest/documents/KP281_24/#paragraph_s12lr7" TargetMode="External"/><Relationship Id="rId36" Type="http://schemas.openxmlformats.org/officeDocument/2006/relationships/hyperlink" Target="https://library.mededtech.ru/rest/documents/KP281_24/#list_item_ojak1p" TargetMode="External"/><Relationship Id="rId37" Type="http://schemas.openxmlformats.org/officeDocument/2006/relationships/hyperlink" Target="https://library.mededtech.ru/rest/documents/KP281_24/#table2" TargetMode="External"/><Relationship Id="rId38" Type="http://schemas.openxmlformats.org/officeDocument/2006/relationships/hyperlink" Target="https://library.mededtech.ru/rest/documents/KP281_24/#list_item_i8v0lf" TargetMode="External"/><Relationship Id="rId39" Type="http://schemas.openxmlformats.org/officeDocument/2006/relationships/hyperlink" Target="https://library.mededtech.ru/rest/documents/KP281_24/#paragraph_13hk25" TargetMode="External"/><Relationship Id="rId40" Type="http://schemas.openxmlformats.org/officeDocument/2006/relationships/hyperlink" Target="https://library.mededtech.ru/rest/documents/KP281_24/#paragraph_219j19" TargetMode="External"/><Relationship Id="rId41" Type="http://schemas.openxmlformats.org/officeDocument/2006/relationships/hyperlink" Target="https://library.mededtech.ru/rest/documents/KP1014_1_25/" TargetMode="External"/><Relationship Id="rId42" Type="http://schemas.openxmlformats.org/officeDocument/2006/relationships/hyperlink" Target="https://library.mededtech.ru/rest/documents/KP1014_1_25/#paragraph_ls93tc" TargetMode="External"/><Relationship Id="rId43" Type="http://schemas.openxmlformats.org/officeDocument/2006/relationships/hyperlink" Target="https://library.mededtech.ru/rest/documents/KP1014_1_25/#list_item_726dol" TargetMode="External"/><Relationship Id="rId44" Type="http://schemas.openxmlformats.org/officeDocument/2006/relationships/hyperlink" Target="https://library.mededtech.ru/rest/documents/KP1014_1_25/#list_item_f696af" TargetMode="External"/><Relationship Id="rId45" Type="http://schemas.openxmlformats.org/officeDocument/2006/relationships/hyperlink" Target="https://library.mededtech.ru/rest/documents/KP1014_1_25/#paragraph_5gqdov" TargetMode="External"/><Relationship Id="rId46" Type="http://schemas.openxmlformats.org/officeDocument/2006/relationships/hyperlink" Target="https://library.mededtech.ru/rest/documents/KP1014_1_25/#paragraph_o6o0f4" TargetMode="External"/><Relationship Id="rId47" Type="http://schemas.openxmlformats.org/officeDocument/2006/relationships/hyperlink" Target="https://library.mededtech.ru/rest/documents/KP1014_1_25/#paragraph_5ocim5" TargetMode="External"/><Relationship Id="rId48" Type="http://schemas.openxmlformats.org/officeDocument/2006/relationships/hyperlink" Target="https://library.mededtech.ru/rest/documents/KP1014_1_25/#list_item_dta33e" TargetMode="External"/><Relationship Id="rId49" Type="http://schemas.openxmlformats.org/officeDocument/2006/relationships/hyperlink" Target="https://library.mededtech.ru/rest/documents/KP1014_1_25/#paragraph_i2bme3" TargetMode="External"/><Relationship Id="rId50" Type="http://schemas.openxmlformats.org/officeDocument/2006/relationships/hyperlink" Target="https://library.mededtech.ru/rest/documents/KP1014_1_25/#paragraph_sqp8o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